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Heading1"/>
      </w:pPr>
      <w:r>
        <w:t>Einladung Infoabend Wirtschaftsförderung</w:t>
      </w:r>
    </w:p>
    <w:p>
      <w:r/>
      <w:r>
        <w:rPr>
          <w:b/>
        </w:rPr>
        <w:t>Landkreis Rotenburg (Wümme)</w:t>
      </w:r>
      <w:r/>
      <w:r>
        <w:br/>
      </w:r>
      <w:r>
        <w:t>Wirtschaftsförderung</w:t>
      </w:r>
      <w:r>
        <w:br/>
      </w:r>
      <w:r>
        <w:t>Am Schütting 6</w:t>
      </w:r>
      <w:r>
        <w:br/>
      </w:r>
      <w:r>
        <w:t>27356 Rotenburg</w:t>
      </w:r>
    </w:p>
    <w:p>
      <w:r>
        <w:t>Rotenburg (Wümme), 04.06.2026</w:t>
      </w:r>
    </w:p>
    <w:p>
      <w:r>
        <w:t>Max Mustermann</w:t>
      </w:r>
      <w:r>
        <w:br/>
      </w:r>
      <w:r>
        <w:t>Musterstraße 15</w:t>
      </w:r>
      <w:r>
        <w:br/>
      </w:r>
      <w:r>
        <w:t>27318 Hoya</w:t>
      </w:r>
    </w:p>
    <w:p>
      <w:pPr>
        <w:pBdr>
          <w:bottom w:val="single" w:sz="6" w:space="1" w:color="auto"/>
        </w:pBdr>
      </w:pPr>
    </w:p>
    <w:p>
      <w:pPr>
        <w:pStyle w:val="Heading2"/>
      </w:pPr>
      <w:r/>
      <w:r>
        <w:rPr>
          <w:b/>
        </w:rPr>
        <w:t>Einladung zum Infoabend</w:t>
      </w:r>
      <w:r/>
    </w:p>
    <w:p>
      <w:pPr>
        <w:pStyle w:val="Heading3"/>
      </w:pPr>
      <w:r>
        <w:t>Neue Märkte – neue Chancen:</w:t>
      </w:r>
    </w:p>
    <w:p>
      <w:pPr>
        <w:pStyle w:val="Heading3"/>
      </w:pPr>
      <w:r>
        <w:t>KI- und Exportförderung für Ihr Unternehmen</w:t>
      </w:r>
    </w:p>
    <w:p>
      <w:pPr>
        <w:pBdr>
          <w:bottom w:val="single" w:sz="6" w:space="1" w:color="auto"/>
        </w:pBdr>
      </w:pPr>
    </w:p>
    <w:p>
      <w:r>
        <w:t>Guten Tag Herr Mustermann,</w:t>
      </w:r>
    </w:p>
    <w:p>
      <w:r>
        <w:t>wie können kleine und mittelständische Unternehmen die Chancen intelligenter Technologien nutzen und gleichzeitig erfolgreich auf ausländischen Märkten wachsen? Genau darum geht es auf unserem nächsten Infoabend.</w:t>
      </w:r>
    </w:p>
    <w:p>
      <w:r>
        <w:t>Ich lade Sie herzlich ein zur Veranstaltung</w:t>
      </w:r>
    </w:p>
    <w:p>
      <w:pPr>
        <w:pStyle w:val="IntenseQuote"/>
      </w:pPr>
      <w:r/>
      <w:r>
        <w:rPr>
          <w:b/>
        </w:rPr>
        <w:t>„Neue Märkte – neue Chancen: KI- und Exportförderung für Ihr Unternehmen"</w:t>
      </w:r>
      <w:r/>
    </w:p>
    <w:p>
      <w:pPr>
        <w:pStyle w:val="IntenseQuote"/>
      </w:pPr>
      <w:r/>
      <w:r>
        <w:rPr>
          <w:b/>
        </w:rPr>
        <w:t>Donnerstag, 24. Juni 2026 um 18 Uhr</w:t>
      </w:r>
      <w:r/>
      <w:r>
        <w:br/>
      </w:r>
      <w:r/>
      <w:r>
        <w:rPr>
          <w:b/>
        </w:rPr>
        <w:t>Sitzungssaal des Kreishauses</w:t>
      </w:r>
      <w:r/>
      <w:r>
        <w:br/>
      </w:r>
      <w:r/>
      <w:r>
        <w:rPr>
          <w:b/>
        </w:rPr>
        <w:t>Am Schütting 6, 27356 Rotenburg</w:t>
      </w:r>
      <w:r/>
    </w:p>
    <w:p>
      <w:r>
        <w:t>Im Mittelpunkt stehen zwei zentrale Zukunftsthemen: Erhalten Sie einen praxisnahen Einblick, wie Künstliche Intelligenz Ihre Geschäftsprozesse optimieren kann – von automatisierten Kundenanfragen bis zur Entscheidungsunterstützung. Außerdem stellen Ihnen die Experten der Wirtschaftsförderung Niedersachsen verschiedene Förderprogramme vor, die Ihren Einstieg in neue Märkte im EU-Ausland unterstützen.</w:t>
      </w:r>
    </w:p>
    <w:p>
      <w:r/>
      <w:r>
        <w:rPr>
          <w:b/>
        </w:rPr>
        <w:t>Im Programm:</w:t>
      </w:r>
      <w:r/>
    </w:p>
    <w:p>
      <w:pPr>
        <w:pStyle w:val="ListBullet"/>
        <w:numPr>
          <w:ilvl w:val="0"/>
          <w:numId w:val="1"/>
        </w:numPr>
      </w:pPr>
      <w:r>
        <w:t xml:space="preserve">Kurzvortrag: </w:t>
      </w:r>
      <w:r>
        <w:rPr>
          <w:i/>
        </w:rPr>
        <w:t>KI im Mittelstand – Chancen und Umsetzung</w:t>
      </w:r>
    </w:p>
    <w:p>
      <w:pPr>
        <w:pStyle w:val="ListBullet"/>
        <w:numPr>
          <w:ilvl w:val="0"/>
          <w:numId w:val="1"/>
        </w:numPr>
      </w:pPr>
      <w:r>
        <w:t>Förderprogramme des Landes und des Bundes für Export und Digitalisierung</w:t>
      </w:r>
    </w:p>
    <w:p>
      <w:pPr>
        <w:pStyle w:val="ListBullet"/>
        <w:numPr>
          <w:ilvl w:val="0"/>
          <w:numId w:val="1"/>
        </w:numPr>
      </w:pPr>
      <w:r>
        <w:t>Austausch und Networking bei einem gemeinsamen Imbiss</w:t>
      </w:r>
    </w:p>
    <w:p>
      <w:r>
        <w:t xml:space="preserve">Die Teilnahme ist </w:t>
      </w:r>
      <w:r>
        <w:rPr>
          <w:b/>
        </w:rPr>
        <w:t>kostenlos</w:t>
      </w:r>
      <w:r>
        <w:t xml:space="preserve">. Ich bitte Sie jedoch um eine </w:t>
      </w:r>
      <w:r>
        <w:rPr>
          <w:b/>
        </w:rPr>
        <w:t>verbindliche Anmeldung bis zum 12. Juni 2026</w:t>
      </w:r>
      <w:r>
        <w:t xml:space="preserve"> per E-Mail an </w:t>
      </w:r>
      <w:r>
        <w:rPr>
          <w:b/>
        </w:rPr>
        <w:t>wirtschaftsfoerderung@rothenburg.de</w:t>
      </w:r>
      <w:r>
        <w:t xml:space="preserve"> oder telefonisch unter </w:t>
      </w:r>
      <w:r>
        <w:rPr>
          <w:b/>
        </w:rPr>
        <w:t>04261 999-0</w:t>
      </w:r>
      <w:r>
        <w:t>.</w:t>
      </w:r>
    </w:p>
    <w:p>
      <w:pPr>
        <w:pBdr>
          <w:bottom w:val="single" w:sz="6" w:space="1" w:color="auto"/>
        </w:pBdr>
      </w:pPr>
    </w:p>
    <w:p>
      <w:r>
        <w:t>Ich freue mich auf Ihre Teilnahme und einen interessanten Abend mit Ihnen!</w:t>
      </w:r>
    </w:p>
    <w:p>
      <w:r>
        <w:t xml:space="preserve"> </w:t>
      </w:r>
    </w:p>
    <w:p>
      <w:r>
        <w:t xml:space="preserve"> </w:t>
      </w:r>
    </w:p>
    <w:p>
      <w:r>
        <w:t>Mit freundlichen Grüßen</w:t>
      </w:r>
    </w:p>
    <w:p>
      <w:r>
        <w:t xml:space="preserve"> </w:t>
      </w:r>
    </w:p>
    <w:p>
      <w:r>
        <w:t>Andreas Beispiel</w:t>
      </w:r>
      <w:r>
        <w:br/>
      </w:r>
      <w:r>
        <w:t>Wirtschaftsförderung</w:t>
      </w:r>
    </w:p>
    <w:p>
      <w:pPr>
        <w:pBdr>
          <w:bottom w:val="single" w:sz="6" w:space="1" w:color="auto"/>
        </w:pBdr>
      </w:pPr>
    </w:p>
    <w:p>
      <w:r/>
      <w:r>
        <w:rPr>
          <w:b/>
        </w:rPr>
        <w:t>Anlagen:</w:t>
      </w:r>
      <w:r>
        <w:t xml:space="preserve"> –</w:t>
      </w:r>
      <w:r>
        <w:br/>
      </w:r>
      <w:r/>
      <w:r>
        <w:rPr>
          <w:b/>
        </w:rPr>
        <w:t>Verteiler:</w:t>
      </w:r>
      <w:r>
        <w:t xml:space="preserve"> –</w:t>
      </w:r>
    </w:p>
    <w:sectPr w:rsidR="005A33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0961690">
    <w:abstractNumId w:val="8"/>
  </w:num>
  <w:num w:numId="2" w16cid:durableId="733889861">
    <w:abstractNumId w:val="6"/>
  </w:num>
  <w:num w:numId="3" w16cid:durableId="1015300673">
    <w:abstractNumId w:val="5"/>
  </w:num>
  <w:num w:numId="4" w16cid:durableId="2030792088">
    <w:abstractNumId w:val="4"/>
  </w:num>
  <w:num w:numId="5" w16cid:durableId="159935027">
    <w:abstractNumId w:val="7"/>
  </w:num>
  <w:num w:numId="6" w16cid:durableId="2065374234">
    <w:abstractNumId w:val="3"/>
  </w:num>
  <w:num w:numId="7" w16cid:durableId="1906187093">
    <w:abstractNumId w:val="2"/>
  </w:num>
  <w:num w:numId="8" w16cid:durableId="134184899">
    <w:abstractNumId w:val="1"/>
  </w:num>
  <w:num w:numId="9" w16cid:durableId="2002345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A337A"/>
    <w:rsid w:val="009E3D60"/>
    <w:rsid w:val="00AA1D8D"/>
    <w:rsid w:val="00AB64D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F4909E"/>
  <w14:defaultImageDpi w14:val="300"/>
  <w15:docId w15:val="{21CC0492-E146-4AB7-B29F-59B306D4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4DB"/>
  </w:style>
  <w:style w:type="paragraph" w:styleId="Heading1">
    <w:name w:val="heading 1"/>
    <w:basedOn w:val="Normal"/>
    <w:next w:val="Normal"/>
    <w:link w:val="Heading1Char"/>
    <w:uiPriority w:val="9"/>
    <w:qFormat/>
    <w:rsid w:val="00AB64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4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4DB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4DB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4DB"/>
    <w:pPr>
      <w:keepNext/>
      <w:keepLines/>
      <w:spacing w:before="40" w:after="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4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4DB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4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AB64D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B64DB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B64DB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B64DB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B64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4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4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B64DB"/>
    <w:rPr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4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4DB"/>
    <w:rPr>
      <w:i/>
      <w:iCs/>
      <w:color w:val="404040" w:themeColor="text1" w:themeTint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4DB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4DB"/>
    <w:rPr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4DB"/>
  </w:style>
  <w:style w:type="character" w:customStyle="1" w:styleId="Heading7Char">
    <w:name w:val="Heading 7 Char"/>
    <w:basedOn w:val="DefaultParagraphFont"/>
    <w:link w:val="Heading7"/>
    <w:uiPriority w:val="9"/>
    <w:semiHidden/>
    <w:rsid w:val="00AB64DB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4DB"/>
    <w:rPr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4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4DB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AB64DB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AB64DB"/>
    <w:rPr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4DB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4DB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AB64D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B64DB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AB64DB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AB64DB"/>
    <w:rPr>
      <w:b/>
      <w:bCs/>
      <w:smallCaps/>
      <w:color w:val="404040" w:themeColor="text1" w:themeTint="BF"/>
      <w:spacing w:val="5"/>
    </w:rPr>
  </w:style>
  <w:style w:type="character" w:styleId="BookTitle">
    <w:name w:val="Book Title"/>
    <w:basedOn w:val="DefaultParagraphFont"/>
    <w:uiPriority w:val="33"/>
    <w:qFormat/>
    <w:rsid w:val="00AB64DB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4DB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Santiago Martinez-Avial</cp:lastModifiedBy>
  <cp:revision>2</cp:revision>
  <dcterms:created xsi:type="dcterms:W3CDTF">2013-12-23T23:15:00Z</dcterms:created>
  <dcterms:modified xsi:type="dcterms:W3CDTF">2026-04-14T02:44:00Z</dcterms:modified>
  <cp:category/>
</cp:coreProperties>
</file>